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9F5C9" w14:textId="77777777" w:rsidR="00DD0355" w:rsidRDefault="00DD0355" w:rsidP="003C19FE">
      <w:pPr>
        <w:rPr>
          <w:b/>
          <w:bCs/>
          <w:sz w:val="40"/>
          <w:szCs w:val="40"/>
        </w:rPr>
      </w:pPr>
    </w:p>
    <w:p w14:paraId="38C7010D" w14:textId="77777777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14:paraId="4580322E" w14:textId="77777777" w:rsidR="00FD0FAE" w:rsidRDefault="00FD0FAE" w:rsidP="003C19FE"/>
    <w:p w14:paraId="6211DC1C" w14:textId="77777777" w:rsidR="003C19FE" w:rsidRPr="003C19FE" w:rsidRDefault="003C19FE" w:rsidP="003C19FE">
      <w:r w:rsidRPr="003C19FE">
        <w:t>De hierna te noemen inschrijver(s):</w:t>
      </w:r>
    </w:p>
    <w:p w14:paraId="6236105C" w14:textId="77777777" w:rsidR="00220940" w:rsidRDefault="00220940" w:rsidP="003C19FE"/>
    <w:p w14:paraId="4F1E92BB" w14:textId="77777777" w:rsidR="00FD0FAE" w:rsidRDefault="003C19FE" w:rsidP="003C19FE">
      <w:r w:rsidRPr="003C19FE">
        <w:t xml:space="preserve">a. _____________________________________________ </w:t>
      </w:r>
    </w:p>
    <w:p w14:paraId="62EFECB1" w14:textId="77777777" w:rsidR="00FD0FAE" w:rsidRDefault="003C19FE" w:rsidP="003C19FE">
      <w:r w:rsidRPr="003C19FE">
        <w:t xml:space="preserve">gevestigd te: _______________________________________ </w:t>
      </w:r>
    </w:p>
    <w:p w14:paraId="29583D8F" w14:textId="77777777" w:rsidR="003C19FE" w:rsidRPr="003C19FE" w:rsidRDefault="003C19FE" w:rsidP="003C19FE">
      <w:r w:rsidRPr="003C19FE">
        <w:t>KVK-nummer ______________________________</w:t>
      </w:r>
    </w:p>
    <w:p w14:paraId="393E6912" w14:textId="77777777" w:rsidR="00220940" w:rsidRDefault="00220940" w:rsidP="003C19FE"/>
    <w:p w14:paraId="2A51B460" w14:textId="77777777" w:rsidR="00FD0FAE" w:rsidRDefault="003C19FE" w:rsidP="003C19FE">
      <w:r w:rsidRPr="003C19FE">
        <w:t xml:space="preserve">b. _____________________________________________ </w:t>
      </w:r>
    </w:p>
    <w:p w14:paraId="1B81A2BD" w14:textId="77777777" w:rsidR="00FD0FAE" w:rsidRDefault="003C19FE" w:rsidP="003C19FE">
      <w:r w:rsidRPr="003C19FE">
        <w:t xml:space="preserve">gevestigd te: _______________________________________ </w:t>
      </w:r>
    </w:p>
    <w:p w14:paraId="574CFAA9" w14:textId="77777777" w:rsidR="003C19FE" w:rsidRPr="003C19FE" w:rsidRDefault="003C19FE" w:rsidP="003C19FE">
      <w:r w:rsidRPr="003C19FE">
        <w:t>KVK-nummer ______________________________</w:t>
      </w:r>
    </w:p>
    <w:p w14:paraId="3F39029B" w14:textId="77777777" w:rsidR="00220940" w:rsidRDefault="00220940" w:rsidP="003C19FE"/>
    <w:p w14:paraId="0925CCA7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0A28DC11" w14:textId="77777777" w:rsidR="00FD0FAE" w:rsidRDefault="00FD0FAE" w:rsidP="003C19FE"/>
    <w:p w14:paraId="5C8F30E5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7C53AE49" w14:textId="77777777" w:rsidR="00220940" w:rsidRDefault="00220940" w:rsidP="003C19FE"/>
    <w:p w14:paraId="34967C22" w14:textId="4970178B" w:rsidR="00FD0FAE" w:rsidRDefault="007579D2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SLA Ecologisch Beheer: Dagelijks onderhoud van Groen objecten</w:t>
      </w:r>
    </w:p>
    <w:p w14:paraId="22DCF49E" w14:textId="77777777" w:rsidR="00FD5378" w:rsidRDefault="00FD5378" w:rsidP="003C19FE"/>
    <w:p w14:paraId="0C24E6BE" w14:textId="77777777" w:rsidR="003C19FE" w:rsidRDefault="003C19FE" w:rsidP="003C19FE">
      <w:r w:rsidRPr="003C19FE">
        <w:t>uit te voeren voor een bedrag, de omzetbelasting daarin niet inbegrepen, van:</w:t>
      </w:r>
    </w:p>
    <w:p w14:paraId="7EB4B7F3" w14:textId="77777777" w:rsidR="00367491" w:rsidRPr="003C19FE" w:rsidRDefault="00367491" w:rsidP="003C19FE"/>
    <w:p w14:paraId="7601D691" w14:textId="77777777" w:rsidR="003C19FE" w:rsidRDefault="003C19FE" w:rsidP="003C19FE">
      <w:r w:rsidRPr="003C19FE">
        <w:t>__________________________________________ euro (bedrag in cijfers)</w:t>
      </w:r>
    </w:p>
    <w:p w14:paraId="3F916B17" w14:textId="77777777" w:rsidR="00367491" w:rsidRPr="003C19FE" w:rsidRDefault="00367491" w:rsidP="003C19FE"/>
    <w:p w14:paraId="48C63948" w14:textId="77777777" w:rsidR="00367491" w:rsidRPr="003C19FE" w:rsidRDefault="003C19FE" w:rsidP="003C19FE">
      <w:r w:rsidRPr="003C19FE">
        <w:t>__________________________________________ euro (bedrag in letters).</w:t>
      </w:r>
    </w:p>
    <w:p w14:paraId="77905685" w14:textId="77777777" w:rsidR="00BE1DBE" w:rsidRDefault="00BE1DBE" w:rsidP="003C19FE"/>
    <w:p w14:paraId="77542493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720C09C5" w14:textId="77777777" w:rsidR="00367491" w:rsidRPr="003C19FE" w:rsidRDefault="00367491" w:rsidP="003C19FE"/>
    <w:p w14:paraId="52DFB9D6" w14:textId="77777777" w:rsidR="003C19FE" w:rsidRDefault="003C19FE" w:rsidP="003C19FE">
      <w:r w:rsidRPr="003C19FE">
        <w:t>__________________________________________ euro (bedrag in cijfers)</w:t>
      </w:r>
    </w:p>
    <w:p w14:paraId="6BE9168A" w14:textId="77777777" w:rsidR="00367491" w:rsidRPr="003C19FE" w:rsidRDefault="00367491" w:rsidP="003C19FE"/>
    <w:p w14:paraId="68129721" w14:textId="77777777" w:rsidR="003C19FE" w:rsidRPr="003C19FE" w:rsidRDefault="003C19FE" w:rsidP="003C19FE">
      <w:r w:rsidRPr="003C19FE">
        <w:t>__________________________________________ euro (bedrag in letters).</w:t>
      </w:r>
    </w:p>
    <w:p w14:paraId="2C3CB584" w14:textId="77777777" w:rsidR="00FD0FAE" w:rsidRDefault="00FD0FAE" w:rsidP="003C19FE"/>
    <w:p w14:paraId="300C4B57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62B31FE5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0CDB857D" w14:textId="77777777" w:rsidR="00FD0FAE" w:rsidRDefault="00FD0FAE" w:rsidP="003C19FE"/>
    <w:p w14:paraId="5C9CB219" w14:textId="14583B63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 xml:space="preserve">de </w:t>
      </w:r>
      <w:r w:rsidR="007579D2">
        <w:t>ARW 2016</w:t>
      </w:r>
      <w:r w:rsidRPr="003C19FE">
        <w:t xml:space="preserve"> en met inachtneming van de bepalingen en de gegevens</w:t>
      </w:r>
    </w:p>
    <w:p w14:paraId="026950F0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1D52B13A" w14:textId="77777777" w:rsidR="00FD0FAE" w:rsidRDefault="00FD0FAE" w:rsidP="003C19FE"/>
    <w:p w14:paraId="0865ADBB" w14:textId="77777777" w:rsidR="00367491" w:rsidRDefault="00367491" w:rsidP="003C19FE"/>
    <w:p w14:paraId="3FC69721" w14:textId="77777777" w:rsidR="00367491" w:rsidRDefault="00367491" w:rsidP="003C19FE"/>
    <w:p w14:paraId="40A0AFAB" w14:textId="77777777" w:rsidR="00367491" w:rsidRDefault="00367491" w:rsidP="003C19FE"/>
    <w:p w14:paraId="6F80156D" w14:textId="77777777" w:rsidR="00367491" w:rsidRDefault="00367491" w:rsidP="003C19FE"/>
    <w:p w14:paraId="1FC2DC6D" w14:textId="77777777" w:rsidR="00367491" w:rsidRDefault="00367491" w:rsidP="003C19FE"/>
    <w:p w14:paraId="118F15BF" w14:textId="77777777" w:rsidR="00367491" w:rsidRDefault="00367491" w:rsidP="003C19FE"/>
    <w:p w14:paraId="3941F330" w14:textId="77777777" w:rsidR="00367491" w:rsidRDefault="00367491" w:rsidP="003C19FE"/>
    <w:p w14:paraId="321B581F" w14:textId="77777777" w:rsidR="00367491" w:rsidRDefault="00367491" w:rsidP="003C19FE"/>
    <w:p w14:paraId="5E107560" w14:textId="77777777" w:rsidR="00367491" w:rsidRDefault="00367491" w:rsidP="003C19FE"/>
    <w:p w14:paraId="3873D518" w14:textId="77777777" w:rsidR="00367491" w:rsidRDefault="00367491" w:rsidP="003C19FE"/>
    <w:p w14:paraId="4EC2BECD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201EAA72" w14:textId="77777777" w:rsidR="00220940" w:rsidRDefault="00220940" w:rsidP="003C19FE"/>
    <w:p w14:paraId="537DA770" w14:textId="77777777" w:rsidR="003C19FE" w:rsidRPr="003C19FE" w:rsidRDefault="003C19FE" w:rsidP="003C19FE">
      <w:r w:rsidRPr="003C19FE">
        <w:t>De inschrijver(s)</w:t>
      </w:r>
    </w:p>
    <w:p w14:paraId="168D4D3B" w14:textId="77777777" w:rsidR="00367491" w:rsidRDefault="00367491" w:rsidP="003C19FE"/>
    <w:p w14:paraId="45D8863B" w14:textId="77777777" w:rsidR="00FD0FAE" w:rsidRDefault="003C19FE" w:rsidP="003C19FE">
      <w:r w:rsidRPr="003C19FE">
        <w:t>a. ___________________________________ (naam)</w:t>
      </w:r>
    </w:p>
    <w:p w14:paraId="1EA26F4F" w14:textId="77777777" w:rsidR="00367491" w:rsidRDefault="00367491" w:rsidP="003C19FE"/>
    <w:p w14:paraId="5894F66D" w14:textId="77777777" w:rsidR="003C19FE" w:rsidRDefault="003C19FE" w:rsidP="003C19FE">
      <w:r w:rsidRPr="003C19FE">
        <w:t xml:space="preserve"> ___________________________________ (functie)</w:t>
      </w:r>
    </w:p>
    <w:p w14:paraId="65BE8D6F" w14:textId="77777777" w:rsidR="006B77D2" w:rsidRDefault="006B77D2" w:rsidP="006B77D2">
      <w:pPr>
        <w:jc w:val="right"/>
      </w:pPr>
    </w:p>
    <w:p w14:paraId="5A44D35C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D6D49D0" w14:textId="77777777" w:rsidR="00FD0FAE" w:rsidRDefault="00FD0FAE" w:rsidP="003C19FE"/>
    <w:p w14:paraId="04B57ECB" w14:textId="77777777" w:rsidR="006B77D2" w:rsidRDefault="006B77D2" w:rsidP="003C19FE"/>
    <w:p w14:paraId="41CDD723" w14:textId="77777777" w:rsidR="00FD0FAE" w:rsidRDefault="003C19FE" w:rsidP="003C19FE">
      <w:r w:rsidRPr="003C19FE">
        <w:t xml:space="preserve">b. ___________________________________ (naam) </w:t>
      </w:r>
    </w:p>
    <w:p w14:paraId="10C325B2" w14:textId="77777777" w:rsidR="00367491" w:rsidRDefault="00367491" w:rsidP="003C19FE"/>
    <w:p w14:paraId="2989D82F" w14:textId="77777777" w:rsidR="003C19FE" w:rsidRPr="003C19FE" w:rsidRDefault="003C19FE" w:rsidP="003C19FE">
      <w:r w:rsidRPr="003C19FE">
        <w:t>___________________________________ (functie)</w:t>
      </w:r>
    </w:p>
    <w:p w14:paraId="28375798" w14:textId="77777777" w:rsidR="006B77D2" w:rsidRDefault="006B77D2" w:rsidP="006B77D2">
      <w:pPr>
        <w:jc w:val="right"/>
      </w:pPr>
    </w:p>
    <w:p w14:paraId="6E2837DC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7F3E45E" w14:textId="77777777"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23418" w14:textId="77777777"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14:paraId="70979BBC" w14:textId="77777777"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C9DEE" w14:textId="77777777"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14:paraId="1A151711" w14:textId="77777777"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EB999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3192CCFF" w14:textId="1563FE03"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 xml:space="preserve">AI </w:t>
    </w:r>
    <w:r w:rsidR="00FD5378">
      <w:rPr>
        <w:sz w:val="18"/>
        <w:szCs w:val="18"/>
      </w:rPr>
      <w:t>202</w:t>
    </w:r>
    <w:r w:rsidR="00CC5B58">
      <w:rPr>
        <w:sz w:val="18"/>
        <w:szCs w:val="18"/>
      </w:rPr>
      <w:t>4-0210</w:t>
    </w:r>
    <w:r w:rsidR="00220940" w:rsidRPr="00220940">
      <w:rPr>
        <w:sz w:val="18"/>
        <w:szCs w:val="18"/>
      </w:rPr>
      <w:t xml:space="preserve"> </w:t>
    </w:r>
    <w:r w:rsidR="00CC5B58">
      <w:rPr>
        <w:sz w:val="18"/>
        <w:szCs w:val="18"/>
      </w:rPr>
      <w:t>Ecologisch Beheer</w:t>
    </w:r>
  </w:p>
  <w:p w14:paraId="67CF15C5" w14:textId="77777777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14:paraId="0E831D2E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7106657">
    <w:abstractNumId w:val="0"/>
  </w:num>
  <w:num w:numId="2" w16cid:durableId="352800814">
    <w:abstractNumId w:val="2"/>
  </w:num>
  <w:num w:numId="3" w16cid:durableId="35087248">
    <w:abstractNumId w:val="6"/>
  </w:num>
  <w:num w:numId="4" w16cid:durableId="1552884615">
    <w:abstractNumId w:val="5"/>
  </w:num>
  <w:num w:numId="5" w16cid:durableId="203299902">
    <w:abstractNumId w:val="0"/>
  </w:num>
  <w:num w:numId="6" w16cid:durableId="599876878">
    <w:abstractNumId w:val="1"/>
  </w:num>
  <w:num w:numId="7" w16cid:durableId="424889574">
    <w:abstractNumId w:val="4"/>
  </w:num>
  <w:num w:numId="8" w16cid:durableId="101582578">
    <w:abstractNumId w:val="3"/>
  </w:num>
  <w:num w:numId="9" w16cid:durableId="1198153699">
    <w:abstractNumId w:val="6"/>
  </w:num>
  <w:num w:numId="10" w16cid:durableId="1082682495">
    <w:abstractNumId w:val="5"/>
  </w:num>
  <w:num w:numId="11" w16cid:durableId="655962820">
    <w:abstractNumId w:val="5"/>
  </w:num>
  <w:num w:numId="12" w16cid:durableId="319887203">
    <w:abstractNumId w:val="5"/>
  </w:num>
  <w:num w:numId="13" w16cid:durableId="665323861">
    <w:abstractNumId w:val="5"/>
  </w:num>
  <w:num w:numId="14" w16cid:durableId="377976567">
    <w:abstractNumId w:val="5"/>
  </w:num>
  <w:num w:numId="15" w16cid:durableId="1646817209">
    <w:abstractNumId w:val="5"/>
  </w:num>
  <w:num w:numId="16" w16cid:durableId="1396970477">
    <w:abstractNumId w:val="5"/>
  </w:num>
  <w:num w:numId="17" w16cid:durableId="2081295178">
    <w:abstractNumId w:val="5"/>
  </w:num>
  <w:num w:numId="18" w16cid:durableId="788472197">
    <w:abstractNumId w:val="5"/>
  </w:num>
  <w:num w:numId="19" w16cid:durableId="768737476">
    <w:abstractNumId w:val="3"/>
  </w:num>
  <w:num w:numId="20" w16cid:durableId="1912228589">
    <w:abstractNumId w:val="6"/>
  </w:num>
  <w:num w:numId="21" w16cid:durableId="651566364">
    <w:abstractNumId w:val="0"/>
  </w:num>
  <w:num w:numId="22" w16cid:durableId="303391021">
    <w:abstractNumId w:val="1"/>
  </w:num>
  <w:num w:numId="23" w16cid:durableId="421951545">
    <w:abstractNumId w:val="4"/>
  </w:num>
  <w:num w:numId="24" w16cid:durableId="1662267394">
    <w:abstractNumId w:val="0"/>
  </w:num>
  <w:num w:numId="25" w16cid:durableId="716203925">
    <w:abstractNumId w:val="0"/>
  </w:num>
  <w:num w:numId="26" w16cid:durableId="143748135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4A4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6D24A4"/>
    <w:rsid w:val="007579D2"/>
    <w:rsid w:val="008104C5"/>
    <w:rsid w:val="008402D9"/>
    <w:rsid w:val="00847FFD"/>
    <w:rsid w:val="0086631D"/>
    <w:rsid w:val="009175F9"/>
    <w:rsid w:val="00973B40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CC5B58"/>
    <w:rsid w:val="00D93CF8"/>
    <w:rsid w:val="00DD0355"/>
    <w:rsid w:val="00EB1492"/>
    <w:rsid w:val="00F12F0D"/>
    <w:rsid w:val="00FD0FAE"/>
    <w:rsid w:val="00FD5378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4894D"/>
  <w15:docId w15:val="{F2B4FCB1-4825-485A-BBC6-389928C30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5</TotalTime>
  <Pages>2</Pages>
  <Words>214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Singh, Mohit</cp:lastModifiedBy>
  <cp:revision>4</cp:revision>
  <cp:lastPrinted>2025-08-28T15:04:00Z</cp:lastPrinted>
  <dcterms:created xsi:type="dcterms:W3CDTF">2023-12-18T07:20:00Z</dcterms:created>
  <dcterms:modified xsi:type="dcterms:W3CDTF">2025-08-28T15:06:00Z</dcterms:modified>
</cp:coreProperties>
</file>